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0A165" w14:textId="77777777" w:rsidR="00697ED2" w:rsidRDefault="00974F44" w:rsidP="00697ED2">
      <w:pPr>
        <w:spacing w:after="40" w:line="240" w:lineRule="auto"/>
        <w:rPr>
          <w:lang w:eastAsia="ja-JP"/>
        </w:rPr>
      </w:pPr>
      <w:r>
        <w:rPr>
          <w:b/>
          <w:lang w:eastAsia="ja-JP"/>
        </w:rPr>
        <w:t>様式</w:t>
      </w:r>
      <w:r>
        <w:rPr>
          <w:b/>
          <w:lang w:eastAsia="ja-JP"/>
        </w:rPr>
        <w:t>―2</w:t>
      </w:r>
    </w:p>
    <w:p w14:paraId="30DF7218" w14:textId="6DAFBA4B" w:rsidR="00697ED2" w:rsidRDefault="00697ED2" w:rsidP="00697ED2">
      <w:pPr>
        <w:wordWrap w:val="0"/>
        <w:spacing w:after="40" w:line="240" w:lineRule="auto"/>
        <w:jc w:val="right"/>
        <w:rPr>
          <w:u w:val="single"/>
          <w:lang w:eastAsia="ja-JP"/>
        </w:rPr>
      </w:pPr>
      <w:r>
        <w:rPr>
          <w:rFonts w:hint="eastAsia"/>
          <w:lang w:eastAsia="ja-JP"/>
        </w:rPr>
        <w:t xml:space="preserve">  </w:t>
      </w:r>
      <w:r>
        <w:rPr>
          <w:u w:val="single"/>
          <w:lang w:eastAsia="ja-JP"/>
        </w:rPr>
        <w:t>社名</w:t>
      </w:r>
      <w:r>
        <w:rPr>
          <w:rFonts w:hint="eastAsia"/>
          <w:u w:val="single"/>
          <w:lang w:eastAsia="ja-JP"/>
        </w:rPr>
        <w:t xml:space="preserve">:                                                                    </w:t>
      </w:r>
    </w:p>
    <w:p w14:paraId="3B6B12A4" w14:textId="2D54FFA0" w:rsidR="00F97736" w:rsidRDefault="00974F44" w:rsidP="00697ED2">
      <w:pPr>
        <w:spacing w:after="40" w:line="240" w:lineRule="auto"/>
        <w:ind w:right="105"/>
        <w:jc w:val="right"/>
        <w:rPr>
          <w:lang w:eastAsia="ja-JP"/>
        </w:rPr>
      </w:pPr>
      <w:r>
        <w:rPr>
          <w:u w:val="single"/>
          <w:lang w:eastAsia="ja-JP"/>
        </w:rPr>
        <w:t xml:space="preserve">　　　　　　　　　　　　　　　　　　　　</w:t>
      </w:r>
    </w:p>
    <w:p w14:paraId="7FBCEA80" w14:textId="77777777" w:rsidR="00F97736" w:rsidRDefault="00974F44">
      <w:pPr>
        <w:spacing w:after="120" w:line="240" w:lineRule="auto"/>
        <w:jc w:val="center"/>
        <w:rPr>
          <w:lang w:eastAsia="ja-JP"/>
        </w:rPr>
      </w:pPr>
      <w:r>
        <w:rPr>
          <w:b/>
          <w:sz w:val="32"/>
          <w:u w:val="single"/>
          <w:lang w:eastAsia="ja-JP"/>
        </w:rPr>
        <w:t>他施設の運営実績表</w:t>
      </w:r>
    </w:p>
    <w:p w14:paraId="2DA3C947" w14:textId="77777777" w:rsidR="00F97736" w:rsidRDefault="00974F44">
      <w:pPr>
        <w:spacing w:after="40" w:line="240" w:lineRule="auto"/>
        <w:rPr>
          <w:lang w:eastAsia="ja-JP"/>
        </w:rPr>
      </w:pPr>
      <w:r>
        <w:rPr>
          <w:sz w:val="19"/>
          <w:lang w:eastAsia="ja-JP"/>
        </w:rPr>
        <w:t>※</w:t>
      </w:r>
      <w:r>
        <w:rPr>
          <w:sz w:val="19"/>
          <w:lang w:eastAsia="ja-JP"/>
        </w:rPr>
        <w:t>過去に運営した他施設における運営実績等を記載すること。</w:t>
      </w:r>
    </w:p>
    <w:p w14:paraId="655B01F3" w14:textId="77777777" w:rsidR="00F97736" w:rsidRDefault="2AD374CD" w:rsidP="2AD374CD">
      <w:pPr>
        <w:spacing w:after="140" w:line="240" w:lineRule="auto"/>
        <w:rPr>
          <w:sz w:val="32"/>
          <w:szCs w:val="32"/>
          <w:lang w:eastAsia="ja-JP"/>
        </w:rPr>
      </w:pPr>
      <w:r w:rsidRPr="2AD374CD">
        <w:rPr>
          <w:b/>
          <w:bCs/>
          <w:sz w:val="32"/>
          <w:szCs w:val="32"/>
          <w:lang w:eastAsia="ja-JP"/>
        </w:rPr>
        <w:t>件名：</w:t>
      </w:r>
      <w:r w:rsidRPr="2AD374CD">
        <w:rPr>
          <w:sz w:val="32"/>
          <w:szCs w:val="32"/>
          <w:lang w:eastAsia="ja-JP"/>
        </w:rPr>
        <w:t>フライトパーク運営業務委託について</w:t>
      </w:r>
    </w:p>
    <w:tbl>
      <w:tblPr>
        <w:tblW w:w="15337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838"/>
        <w:gridCol w:w="9339"/>
      </w:tblGrid>
      <w:tr w:rsidR="00F97736" w14:paraId="3FC5083C" w14:textId="77777777" w:rsidTr="002E65F6">
        <w:trPr>
          <w:trHeight w:val="265"/>
          <w:tblHeader/>
          <w:jc w:val="center"/>
        </w:trPr>
        <w:tc>
          <w:tcPr>
            <w:tcW w:w="2160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D9EAF7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2AFB29E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No.</w:t>
            </w: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D9EAF7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707FC3E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項目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D9EAF7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8FA1E6F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記載欄</w:t>
            </w:r>
          </w:p>
        </w:tc>
      </w:tr>
      <w:tr w:rsidR="00F97736" w14:paraId="3FFDC5E4" w14:textId="77777777" w:rsidTr="00AC0C85">
        <w:trPr>
          <w:trHeight w:val="573"/>
          <w:jc w:val="center"/>
        </w:trPr>
        <w:tc>
          <w:tcPr>
            <w:tcW w:w="2160" w:type="dxa"/>
            <w:vMerge w:val="restart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2F7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CC98389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実績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6126B61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施設概要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72A6659" w14:textId="77777777" w:rsidR="00F97736" w:rsidRDefault="00F97736">
            <w:pPr>
              <w:spacing w:after="0" w:line="240" w:lineRule="auto"/>
            </w:pPr>
          </w:p>
        </w:tc>
      </w:tr>
      <w:tr w:rsidR="00F97736" w14:paraId="3CDE801F" w14:textId="77777777" w:rsidTr="00AC0C85">
        <w:trPr>
          <w:trHeight w:val="598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A37501D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E073C1C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業務内容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DAB6C7B" w14:textId="77777777" w:rsidR="00F97736" w:rsidRDefault="00F97736">
            <w:pPr>
              <w:spacing w:after="0" w:line="240" w:lineRule="auto"/>
            </w:pPr>
          </w:p>
        </w:tc>
      </w:tr>
      <w:tr w:rsidR="00F97736" w14:paraId="341FFD07" w14:textId="77777777" w:rsidTr="00AC0C85">
        <w:trPr>
          <w:trHeight w:val="597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2EB378F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12C853C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運営期間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44D1D43" w14:textId="77777777" w:rsidR="00F97736" w:rsidRDefault="00974F44">
            <w:pPr>
              <w:spacing w:after="0" w:line="240" w:lineRule="auto"/>
              <w:rPr>
                <w:lang w:eastAsia="ja-JP"/>
              </w:rPr>
            </w:pPr>
            <w:r>
              <w:rPr>
                <w:color w:val="666666"/>
                <w:lang w:eastAsia="ja-JP"/>
              </w:rPr>
              <w:t xml:space="preserve">　　　　年　　月　　日　～　　　　年　　月　　日　（継続中の場合、終了日は記入不要）</w:t>
            </w:r>
          </w:p>
        </w:tc>
      </w:tr>
      <w:tr w:rsidR="00F97736" w14:paraId="3EB000ED" w14:textId="77777777" w:rsidTr="00AC0C85">
        <w:trPr>
          <w:trHeight w:val="594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05A809" w14:textId="77777777" w:rsidR="00F97736" w:rsidRDefault="00F97736">
            <w:pPr>
              <w:rPr>
                <w:lang w:eastAsia="ja-JP"/>
              </w:rPr>
            </w:pP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0FBF916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その他特記事項</w:t>
            </w:r>
            <w:proofErr w:type="spellEnd"/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39BBE3" w14:textId="77777777" w:rsidR="00F97736" w:rsidRDefault="00F97736">
            <w:pPr>
              <w:spacing w:after="0" w:line="240" w:lineRule="auto"/>
            </w:pPr>
          </w:p>
        </w:tc>
      </w:tr>
      <w:tr w:rsidR="00F97736" w14:paraId="0A738A14" w14:textId="77777777" w:rsidTr="00AC0C85">
        <w:trPr>
          <w:trHeight w:val="593"/>
          <w:jc w:val="center"/>
        </w:trPr>
        <w:tc>
          <w:tcPr>
            <w:tcW w:w="2160" w:type="dxa"/>
            <w:vMerge w:val="restart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2F7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0D1400A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実績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02341F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施設概要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C8F396" w14:textId="77777777" w:rsidR="00F97736" w:rsidRDefault="00F97736">
            <w:pPr>
              <w:spacing w:after="0" w:line="240" w:lineRule="auto"/>
            </w:pPr>
          </w:p>
        </w:tc>
      </w:tr>
      <w:tr w:rsidR="00F97736" w14:paraId="316C3352" w14:textId="77777777" w:rsidTr="00AC0C85">
        <w:trPr>
          <w:trHeight w:val="604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2A3D3EC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F0113D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業務内容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D0B940D" w14:textId="77777777" w:rsidR="00F97736" w:rsidRDefault="00F97736">
            <w:pPr>
              <w:spacing w:after="0" w:line="240" w:lineRule="auto"/>
            </w:pPr>
          </w:p>
        </w:tc>
      </w:tr>
      <w:tr w:rsidR="00F97736" w14:paraId="17F92862" w14:textId="77777777" w:rsidTr="00697ED2">
        <w:trPr>
          <w:trHeight w:val="680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E27B00A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70E8CA7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運営期間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E517797" w14:textId="77777777" w:rsidR="00F97736" w:rsidRDefault="00974F44">
            <w:pPr>
              <w:spacing w:after="0" w:line="240" w:lineRule="auto"/>
              <w:rPr>
                <w:lang w:eastAsia="ja-JP"/>
              </w:rPr>
            </w:pPr>
            <w:r>
              <w:rPr>
                <w:color w:val="666666"/>
                <w:lang w:eastAsia="ja-JP"/>
              </w:rPr>
              <w:t xml:space="preserve">　　　　年　　月　　日　～　　　　年　　月　　日　（継続中の場合、終了日は記入不要）</w:t>
            </w:r>
          </w:p>
        </w:tc>
      </w:tr>
      <w:tr w:rsidR="00F97736" w14:paraId="64C7C507" w14:textId="77777777" w:rsidTr="00AC0C85">
        <w:trPr>
          <w:trHeight w:val="603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0061E4C" w14:textId="77777777" w:rsidR="00F97736" w:rsidRDefault="00F97736">
            <w:pPr>
              <w:rPr>
                <w:lang w:eastAsia="ja-JP"/>
              </w:rPr>
            </w:pP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98895E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その他特記事項</w:t>
            </w:r>
            <w:proofErr w:type="spellEnd"/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4EAFD9C" w14:textId="77777777" w:rsidR="00F97736" w:rsidRDefault="00F97736">
            <w:pPr>
              <w:spacing w:after="0" w:line="240" w:lineRule="auto"/>
            </w:pPr>
          </w:p>
        </w:tc>
      </w:tr>
      <w:tr w:rsidR="00F97736" w14:paraId="4FB4BA89" w14:textId="77777777" w:rsidTr="001F26DA">
        <w:trPr>
          <w:trHeight w:val="531"/>
          <w:jc w:val="center"/>
        </w:trPr>
        <w:tc>
          <w:tcPr>
            <w:tcW w:w="2160" w:type="dxa"/>
            <w:vMerge w:val="restart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2F7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A1801A7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lastRenderedPageBreak/>
              <w:t>実績</w:t>
            </w:r>
            <w:proofErr w:type="spellEnd"/>
            <w:r>
              <w:rPr>
                <w:b/>
              </w:rPr>
              <w:t xml:space="preserve"> 3</w:t>
            </w: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2B282B2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施設概要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B94D5A5" w14:textId="77777777" w:rsidR="00F97736" w:rsidRDefault="00F97736">
            <w:pPr>
              <w:spacing w:after="0" w:line="240" w:lineRule="auto"/>
            </w:pPr>
          </w:p>
        </w:tc>
      </w:tr>
      <w:tr w:rsidR="00F97736" w14:paraId="62066E94" w14:textId="77777777" w:rsidTr="001F26DA">
        <w:trPr>
          <w:trHeight w:val="443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DEEC669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7E2E095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業務内容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656B9AB" w14:textId="77777777" w:rsidR="00F97736" w:rsidRDefault="00F97736">
            <w:pPr>
              <w:spacing w:after="0" w:line="240" w:lineRule="auto"/>
            </w:pPr>
          </w:p>
        </w:tc>
      </w:tr>
      <w:tr w:rsidR="00F97736" w14:paraId="24B3D98B" w14:textId="77777777" w:rsidTr="001F26DA">
        <w:trPr>
          <w:trHeight w:val="467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FB0818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11562C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運営期間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686A9CD" w14:textId="77777777" w:rsidR="00F97736" w:rsidRDefault="00974F44">
            <w:pPr>
              <w:spacing w:after="0" w:line="240" w:lineRule="auto"/>
              <w:rPr>
                <w:lang w:eastAsia="ja-JP"/>
              </w:rPr>
            </w:pPr>
            <w:r>
              <w:rPr>
                <w:color w:val="666666"/>
                <w:lang w:eastAsia="ja-JP"/>
              </w:rPr>
              <w:t xml:space="preserve">　　　　年　　月　　日　～　　　　年　　月　　日　（継続中の場合、終了日は記入不要）</w:t>
            </w:r>
          </w:p>
        </w:tc>
      </w:tr>
      <w:tr w:rsidR="00F97736" w14:paraId="008993CE" w14:textId="77777777" w:rsidTr="001F26DA">
        <w:trPr>
          <w:trHeight w:val="448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49F31CB" w14:textId="77777777" w:rsidR="00F97736" w:rsidRDefault="00F97736">
            <w:pPr>
              <w:rPr>
                <w:lang w:eastAsia="ja-JP"/>
              </w:rPr>
            </w:pP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54682A0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その他特記事項</w:t>
            </w:r>
            <w:proofErr w:type="spellEnd"/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3128261" w14:textId="77777777" w:rsidR="00F97736" w:rsidRDefault="00F97736">
            <w:pPr>
              <w:spacing w:after="0" w:line="240" w:lineRule="auto"/>
            </w:pPr>
          </w:p>
        </w:tc>
      </w:tr>
      <w:tr w:rsidR="00F97736" w14:paraId="1A624281" w14:textId="77777777" w:rsidTr="001F26DA">
        <w:trPr>
          <w:trHeight w:val="439"/>
          <w:jc w:val="center"/>
        </w:trPr>
        <w:tc>
          <w:tcPr>
            <w:tcW w:w="2160" w:type="dxa"/>
            <w:vMerge w:val="restart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2F7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8A1082A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実績</w:t>
            </w:r>
            <w:proofErr w:type="spellEnd"/>
            <w:r>
              <w:rPr>
                <w:b/>
              </w:rPr>
              <w:t xml:space="preserve"> 4</w:t>
            </w: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2824AC9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施設概要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2486C05" w14:textId="77777777" w:rsidR="00F97736" w:rsidRDefault="00F97736">
            <w:pPr>
              <w:spacing w:after="0" w:line="240" w:lineRule="auto"/>
            </w:pPr>
          </w:p>
        </w:tc>
      </w:tr>
      <w:tr w:rsidR="00F97736" w14:paraId="454402DE" w14:textId="77777777" w:rsidTr="001F26DA">
        <w:trPr>
          <w:trHeight w:val="465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01652C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EE61AFC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業務内容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B99056E" w14:textId="77777777" w:rsidR="00F97736" w:rsidRDefault="00F97736">
            <w:pPr>
              <w:spacing w:after="0" w:line="240" w:lineRule="auto"/>
            </w:pPr>
          </w:p>
        </w:tc>
      </w:tr>
      <w:tr w:rsidR="00F97736" w14:paraId="3BC30A3B" w14:textId="77777777" w:rsidTr="001F26DA">
        <w:trPr>
          <w:trHeight w:val="449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299C43A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5D41A53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運営期間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826505B" w14:textId="77777777" w:rsidR="00F97736" w:rsidRDefault="00974F44">
            <w:pPr>
              <w:spacing w:after="0" w:line="240" w:lineRule="auto"/>
              <w:rPr>
                <w:lang w:eastAsia="ja-JP"/>
              </w:rPr>
            </w:pPr>
            <w:r>
              <w:rPr>
                <w:color w:val="666666"/>
                <w:lang w:eastAsia="ja-JP"/>
              </w:rPr>
              <w:t xml:space="preserve">　　　　年　　月　　日　～　　　　年　　月　　日　（継続中の場合、終了日は記入不要）</w:t>
            </w:r>
          </w:p>
        </w:tc>
      </w:tr>
      <w:tr w:rsidR="00F97736" w14:paraId="02A88FB0" w14:textId="77777777" w:rsidTr="001F26DA">
        <w:trPr>
          <w:trHeight w:val="459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DBEF00" w14:textId="77777777" w:rsidR="00F97736" w:rsidRDefault="00F97736">
            <w:pPr>
              <w:rPr>
                <w:lang w:eastAsia="ja-JP"/>
              </w:rPr>
            </w:pP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3882A01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その他特記事項</w:t>
            </w:r>
            <w:proofErr w:type="spellEnd"/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461D779" w14:textId="77777777" w:rsidR="00F97736" w:rsidRDefault="00F97736">
            <w:pPr>
              <w:spacing w:after="0" w:line="240" w:lineRule="auto"/>
            </w:pPr>
          </w:p>
        </w:tc>
      </w:tr>
      <w:tr w:rsidR="00F97736" w14:paraId="5E60FEBC" w14:textId="77777777" w:rsidTr="002E65F6">
        <w:trPr>
          <w:trHeight w:val="447"/>
          <w:jc w:val="center"/>
        </w:trPr>
        <w:tc>
          <w:tcPr>
            <w:tcW w:w="2160" w:type="dxa"/>
            <w:vMerge w:val="restart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2F7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ED9A5A2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実績</w:t>
            </w:r>
            <w:proofErr w:type="spellEnd"/>
            <w:r>
              <w:rPr>
                <w:b/>
              </w:rPr>
              <w:t xml:space="preserve"> 5</w:t>
            </w: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F1F0373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施設概要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CF2D8B6" w14:textId="77777777" w:rsidR="00F97736" w:rsidRDefault="00F97736">
            <w:pPr>
              <w:spacing w:after="0" w:line="240" w:lineRule="auto"/>
            </w:pPr>
          </w:p>
        </w:tc>
      </w:tr>
      <w:tr w:rsidR="00F97736" w14:paraId="6E0A8FD0" w14:textId="77777777" w:rsidTr="002E65F6">
        <w:trPr>
          <w:trHeight w:val="599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FB78278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118F140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業務内容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FC39945" w14:textId="77777777" w:rsidR="00F97736" w:rsidRDefault="00F97736">
            <w:pPr>
              <w:spacing w:after="0" w:line="240" w:lineRule="auto"/>
            </w:pPr>
          </w:p>
        </w:tc>
      </w:tr>
      <w:tr w:rsidR="00F97736" w14:paraId="7C50B822" w14:textId="77777777" w:rsidTr="002E65F6">
        <w:trPr>
          <w:trHeight w:val="455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562CB0E" w14:textId="77777777" w:rsidR="00F97736" w:rsidRDefault="00F97736"/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12D996E" w14:textId="77777777" w:rsidR="00F97736" w:rsidRDefault="00974F44">
            <w:pPr>
              <w:spacing w:after="0" w:line="240" w:lineRule="auto"/>
              <w:jc w:val="center"/>
            </w:pPr>
            <w:r>
              <w:rPr>
                <w:b/>
              </w:rPr>
              <w:t>運営期間</w:t>
            </w:r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C5C756" w14:textId="77777777" w:rsidR="00F97736" w:rsidRDefault="00974F44">
            <w:pPr>
              <w:spacing w:after="0" w:line="240" w:lineRule="auto"/>
              <w:rPr>
                <w:lang w:eastAsia="ja-JP"/>
              </w:rPr>
            </w:pPr>
            <w:r>
              <w:rPr>
                <w:color w:val="666666"/>
                <w:lang w:eastAsia="ja-JP"/>
              </w:rPr>
              <w:t xml:space="preserve">　　　　年　　月　　日　～　　　　年　　月　　日　（継続中の場合、終了日は記入不要）</w:t>
            </w:r>
          </w:p>
        </w:tc>
      </w:tr>
      <w:tr w:rsidR="00F97736" w14:paraId="164C94B6" w14:textId="77777777" w:rsidTr="002E65F6">
        <w:trPr>
          <w:trHeight w:val="465"/>
          <w:jc w:val="center"/>
        </w:trPr>
        <w:tc>
          <w:tcPr>
            <w:tcW w:w="2160" w:type="dxa"/>
            <w:vMerge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4CE0A41" w14:textId="77777777" w:rsidR="00F97736" w:rsidRDefault="00F97736">
            <w:pPr>
              <w:rPr>
                <w:lang w:eastAsia="ja-JP"/>
              </w:rPr>
            </w:pPr>
          </w:p>
        </w:tc>
        <w:tc>
          <w:tcPr>
            <w:tcW w:w="3838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shd w:val="clear" w:color="auto" w:fill="F7F9FB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8DB8AE1" w14:textId="77777777" w:rsidR="00F97736" w:rsidRDefault="00974F44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その他特記事項</w:t>
            </w:r>
            <w:proofErr w:type="spellEnd"/>
          </w:p>
        </w:tc>
        <w:tc>
          <w:tcPr>
            <w:tcW w:w="9339" w:type="dxa"/>
            <w:tcBorders>
              <w:top w:val="single" w:sz="6" w:space="0" w:color="9FB1C1"/>
              <w:left w:val="single" w:sz="6" w:space="0" w:color="9FB1C1"/>
              <w:bottom w:val="single" w:sz="6" w:space="0" w:color="9FB1C1"/>
              <w:right w:val="single" w:sz="6" w:space="0" w:color="9FB1C1"/>
            </w:tcBorders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2EBF3C5" w14:textId="77777777" w:rsidR="00F97736" w:rsidRDefault="00F97736">
            <w:pPr>
              <w:spacing w:after="0" w:line="240" w:lineRule="auto"/>
            </w:pPr>
          </w:p>
        </w:tc>
      </w:tr>
    </w:tbl>
    <w:p w14:paraId="2E040648" w14:textId="77777777" w:rsidR="00F97736" w:rsidRDefault="00974F44">
      <w:pPr>
        <w:spacing w:before="120" w:after="0" w:line="240" w:lineRule="auto"/>
        <w:rPr>
          <w:lang w:eastAsia="ja-JP"/>
        </w:rPr>
      </w:pPr>
      <w:r>
        <w:rPr>
          <w:color w:val="666666"/>
          <w:sz w:val="18"/>
          <w:lang w:eastAsia="ja-JP"/>
        </w:rPr>
        <w:t>（必要に応じて行を追加してください）</w:t>
      </w:r>
    </w:p>
    <w:sectPr w:rsidR="00F97736" w:rsidSect="00034616">
      <w:pgSz w:w="16838" w:h="11906"/>
      <w:pgMar w:top="680" w:right="794" w:bottom="680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EC9F" w14:textId="77777777" w:rsidR="00974F44" w:rsidRDefault="00974F44" w:rsidP="00697ED2">
      <w:pPr>
        <w:spacing w:after="0" w:line="240" w:lineRule="auto"/>
      </w:pPr>
      <w:r>
        <w:separator/>
      </w:r>
    </w:p>
  </w:endnote>
  <w:endnote w:type="continuationSeparator" w:id="0">
    <w:p w14:paraId="1EC9B29F" w14:textId="77777777" w:rsidR="00974F44" w:rsidRDefault="00974F44" w:rsidP="00697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9E72D" w14:textId="77777777" w:rsidR="00974F44" w:rsidRDefault="00974F44" w:rsidP="00697ED2">
      <w:pPr>
        <w:spacing w:after="0" w:line="240" w:lineRule="auto"/>
      </w:pPr>
      <w:r>
        <w:separator/>
      </w:r>
    </w:p>
  </w:footnote>
  <w:footnote w:type="continuationSeparator" w:id="0">
    <w:p w14:paraId="56AF40D9" w14:textId="77777777" w:rsidR="00974F44" w:rsidRDefault="00974F44" w:rsidP="00697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3694591">
    <w:abstractNumId w:val="8"/>
  </w:num>
  <w:num w:numId="2" w16cid:durableId="676034143">
    <w:abstractNumId w:val="6"/>
  </w:num>
  <w:num w:numId="3" w16cid:durableId="1462653424">
    <w:abstractNumId w:val="5"/>
  </w:num>
  <w:num w:numId="4" w16cid:durableId="686519004">
    <w:abstractNumId w:val="4"/>
  </w:num>
  <w:num w:numId="5" w16cid:durableId="82577086">
    <w:abstractNumId w:val="7"/>
  </w:num>
  <w:num w:numId="6" w16cid:durableId="488636667">
    <w:abstractNumId w:val="3"/>
  </w:num>
  <w:num w:numId="7" w16cid:durableId="689259578">
    <w:abstractNumId w:val="2"/>
  </w:num>
  <w:num w:numId="8" w16cid:durableId="792330936">
    <w:abstractNumId w:val="1"/>
  </w:num>
  <w:num w:numId="9" w16cid:durableId="1838109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26DA"/>
    <w:rsid w:val="0029639D"/>
    <w:rsid w:val="002E65F6"/>
    <w:rsid w:val="00326F90"/>
    <w:rsid w:val="00343956"/>
    <w:rsid w:val="00697ED2"/>
    <w:rsid w:val="00974F44"/>
    <w:rsid w:val="00AA1D8D"/>
    <w:rsid w:val="00AC0C85"/>
    <w:rsid w:val="00B47730"/>
    <w:rsid w:val="00CB0664"/>
    <w:rsid w:val="00CF677D"/>
    <w:rsid w:val="00EE0A07"/>
    <w:rsid w:val="00F97736"/>
    <w:rsid w:val="00FC693F"/>
    <w:rsid w:val="2AD374CD"/>
    <w:rsid w:val="3798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062061"/>
  <w14:defaultImageDpi w14:val="300"/>
  <w15:docId w15:val="{085CE6AA-B1BE-458D-BCE6-1FA8CE94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游ゴシック" w:eastAsia="游ゴシック" w:hAnsi="游ゴシック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298</Characters>
  <Application>Microsoft Office Word</Application>
  <DocSecurity>0</DocSecurity>
  <Lines>74</Lines>
  <Paragraphs>66</Paragraphs>
  <ScaleCrop>false</ScaleCrop>
  <Manager/>
  <Company/>
  <LinksUpToDate>false</LinksUpToDate>
  <CharactersWithSpaces>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花村 昌孝</dc:creator>
  <cp:keywords/>
  <dc:description>generated by python-docx</dc:description>
  <cp:lastModifiedBy>花村 昌孝</cp:lastModifiedBy>
  <cp:revision>2</cp:revision>
  <dcterms:created xsi:type="dcterms:W3CDTF">2026-07-09T05:23:00Z</dcterms:created>
  <dcterms:modified xsi:type="dcterms:W3CDTF">2026-07-09T05:23:00Z</dcterms:modified>
  <cp:category/>
</cp:coreProperties>
</file>